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40AE72C6" w:rsidR="001B055A" w:rsidRPr="00F94013" w:rsidRDefault="00BC32AD" w:rsidP="0000748D">
      <w:pPr>
        <w:spacing w:after="0" w:line="240" w:lineRule="auto"/>
        <w:jc w:val="center"/>
        <w:rPr>
          <w:rFonts w:ascii="Sylfaen" w:hAnsi="Sylfaen" w:cs="Sylfaen"/>
          <w:b/>
          <w:lang w:val="ka-GE"/>
        </w:rPr>
      </w:pPr>
      <w:r>
        <w:rPr>
          <w:rFonts w:ascii="Sylfaen" w:hAnsi="Sylfaen" w:cs="Sylfaen"/>
          <w:b/>
          <w:lang w:val="ka-GE"/>
        </w:rPr>
        <w:t xml:space="preserve">ვაკე-საბურთალოს რაიონში, </w:t>
      </w:r>
      <w:r w:rsidRPr="00BC32AD">
        <w:rPr>
          <w:rFonts w:ascii="Sylfaen" w:hAnsi="Sylfaen" w:cs="Sylfaen"/>
          <w:b/>
          <w:lang w:val="ka-GE"/>
        </w:rPr>
        <w:t>ჭავჭა</w:t>
      </w:r>
      <w:r w:rsidR="00596828">
        <w:rPr>
          <w:rFonts w:ascii="Sylfaen" w:hAnsi="Sylfaen" w:cs="Sylfaen"/>
          <w:b/>
          <w:lang w:val="ka-GE"/>
        </w:rPr>
        <w:t>ვაძის გამზირი №37-ის მიმდებარედ</w:t>
      </w:r>
      <w:r w:rsidRPr="00BC32AD">
        <w:rPr>
          <w:rFonts w:ascii="Sylfaen" w:hAnsi="Sylfaen" w:cs="Sylfaen"/>
          <w:b/>
          <w:lang w:val="ka-GE"/>
        </w:rPr>
        <w:t xml:space="preserve"> </w:t>
      </w:r>
      <w:r>
        <w:rPr>
          <w:rFonts w:ascii="Sylfaen" w:hAnsi="Sylfaen" w:cs="Sylfaen"/>
          <w:b/>
          <w:lang w:val="ka-GE"/>
        </w:rPr>
        <w:t>წყალარინების ქსელის რეაბილიტაცი</w:t>
      </w:r>
      <w:r w:rsidR="0000748D" w:rsidRPr="0000748D">
        <w:rPr>
          <w:rFonts w:ascii="Sylfaen" w:hAnsi="Sylfaen" w:cs="Sylfaen"/>
          <w:b/>
          <w:lang w:val="ka-GE"/>
        </w:rPr>
        <w:t>ის</w:t>
      </w:r>
      <w:r w:rsidR="0000748D">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F08DBEB" w:rsidR="007D0C6C" w:rsidRPr="007D0C6C" w:rsidRDefault="00D30223" w:rsidP="003223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C32AD" w:rsidRPr="00BC32AD">
        <w:rPr>
          <w:rFonts w:ascii="Sylfaen" w:hAnsi="Sylfaen" w:cs="Sylfaen"/>
          <w:lang w:val="ka-GE"/>
        </w:rPr>
        <w:t xml:space="preserve">ვაკე-საბურთალოს რაიონში, ჭავჭავაძის გამზირი №37-ის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3DF0C8D" w:rsidR="00DB5C8D" w:rsidRPr="006005A1" w:rsidRDefault="00BC32AD" w:rsidP="0032230A">
      <w:pPr>
        <w:spacing w:after="0" w:line="240" w:lineRule="auto"/>
        <w:jc w:val="both"/>
        <w:rPr>
          <w:rFonts w:ascii="Sylfaen" w:hAnsi="Sylfaen" w:cs="Sylfaen"/>
          <w:lang w:val="ka-GE"/>
        </w:rPr>
      </w:pPr>
      <w:r w:rsidRPr="00BC32AD">
        <w:rPr>
          <w:rFonts w:ascii="Sylfaen" w:hAnsi="Sylfaen" w:cs="Sylfaen"/>
          <w:lang w:val="ka-GE"/>
        </w:rPr>
        <w:t xml:space="preserve">ვაკე-საბურთალოს რაიონში, ჭავჭავაძის გამზირი №37-ის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CC6E38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C32AD">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35839955"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p w14:paraId="149E2BDF" w14:textId="523BC81B" w:rsidR="00BC32AD" w:rsidRDefault="00BC32AD" w:rsidP="0044376C">
      <w:pPr>
        <w:spacing w:after="0" w:line="360" w:lineRule="auto"/>
        <w:jc w:val="both"/>
        <w:rPr>
          <w:rFonts w:ascii="Sylfaen" w:hAnsi="Sylfaen" w:cs="Sylfaen"/>
          <w:lang w:val="ka-GE"/>
        </w:rPr>
      </w:pPr>
    </w:p>
    <w:p w14:paraId="5A7886C1" w14:textId="77777777" w:rsidR="00BC32AD" w:rsidRPr="0044376C" w:rsidRDefault="00BC32AD" w:rsidP="0044376C">
      <w:pPr>
        <w:spacing w:after="0" w:line="360" w:lineRule="auto"/>
        <w:jc w:val="both"/>
        <w:rPr>
          <w:rFonts w:ascii="Sylfaen" w:hAnsi="Sylfaen" w:cs="Sylfaen"/>
          <w:lang w:val="ka-GE"/>
        </w:rPr>
      </w:pPr>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5CD8AF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5027FD">
        <w:rPr>
          <w:rFonts w:ascii="Sylfaen" w:hAnsi="Sylfaen" w:cs="Sylfaen"/>
          <w:b/>
          <w:sz w:val="20"/>
          <w:szCs w:val="20"/>
          <w:lang w:val="ka-GE"/>
        </w:rPr>
        <w:t>16</w:t>
      </w:r>
      <w:bookmarkStart w:id="1" w:name="_GoBack"/>
      <w:bookmarkEnd w:id="1"/>
      <w:r w:rsidR="00B86A5E">
        <w:rPr>
          <w:rFonts w:ascii="Sylfaen" w:hAnsi="Sylfaen" w:cs="Sylfaen"/>
          <w:b/>
          <w:sz w:val="20"/>
          <w:szCs w:val="20"/>
          <w:lang w:val="ka-GE"/>
        </w:rPr>
        <w:t xml:space="preserve"> ივნისი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20E97" w14:textId="77777777" w:rsidR="000F71B8" w:rsidRDefault="000F71B8" w:rsidP="007902EA">
      <w:pPr>
        <w:spacing w:after="0" w:line="240" w:lineRule="auto"/>
      </w:pPr>
      <w:r>
        <w:separator/>
      </w:r>
    </w:p>
  </w:endnote>
  <w:endnote w:type="continuationSeparator" w:id="0">
    <w:p w14:paraId="564B0155" w14:textId="77777777" w:rsidR="000F71B8" w:rsidRDefault="000F71B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4D8F6BA" w:rsidR="004A3BD8" w:rsidRDefault="004A3BD8">
        <w:pPr>
          <w:pStyle w:val="Footer"/>
          <w:jc w:val="right"/>
        </w:pPr>
        <w:r>
          <w:fldChar w:fldCharType="begin"/>
        </w:r>
        <w:r>
          <w:instrText xml:space="preserve"> PAGE   \* MERGEFORMAT </w:instrText>
        </w:r>
        <w:r>
          <w:fldChar w:fldCharType="separate"/>
        </w:r>
        <w:r w:rsidR="005027FD">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9B9A0" w14:textId="77777777" w:rsidR="000F71B8" w:rsidRDefault="000F71B8" w:rsidP="007902EA">
      <w:pPr>
        <w:spacing w:after="0" w:line="240" w:lineRule="auto"/>
      </w:pPr>
      <w:r>
        <w:separator/>
      </w:r>
    </w:p>
  </w:footnote>
  <w:footnote w:type="continuationSeparator" w:id="0">
    <w:p w14:paraId="72819205" w14:textId="77777777" w:rsidR="000F71B8" w:rsidRDefault="000F71B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0F71B8"/>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0BD9"/>
    <w:rsid w:val="00255EB0"/>
    <w:rsid w:val="0025658B"/>
    <w:rsid w:val="002568CE"/>
    <w:rsid w:val="00257F36"/>
    <w:rsid w:val="00266CA0"/>
    <w:rsid w:val="00270BF2"/>
    <w:rsid w:val="00275958"/>
    <w:rsid w:val="00276F7A"/>
    <w:rsid w:val="002778A0"/>
    <w:rsid w:val="00277B37"/>
    <w:rsid w:val="00286127"/>
    <w:rsid w:val="0029272A"/>
    <w:rsid w:val="002A0CB0"/>
    <w:rsid w:val="002A23DF"/>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20B"/>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27FD"/>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96828"/>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5A46"/>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86A5E"/>
    <w:rsid w:val="00B92B05"/>
    <w:rsid w:val="00B942E0"/>
    <w:rsid w:val="00B95A6F"/>
    <w:rsid w:val="00B97F4F"/>
    <w:rsid w:val="00BB0F01"/>
    <w:rsid w:val="00BB10E9"/>
    <w:rsid w:val="00BC32AD"/>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31C4F-57B7-4173-A4DF-6C6142D2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284</cp:revision>
  <cp:lastPrinted>2015-07-27T06:36:00Z</cp:lastPrinted>
  <dcterms:created xsi:type="dcterms:W3CDTF">2017-02-28T15:04:00Z</dcterms:created>
  <dcterms:modified xsi:type="dcterms:W3CDTF">2023-06-09T13:07:00Z</dcterms:modified>
</cp:coreProperties>
</file>